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Aufgng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5892400" name="2bf009a0-f76e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5104880" name="2bf009a0-f76e-11f0-b421-dbd43d0328a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Dachstock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Zwischenböden </w:t>
            </w:r>
          </w:p>
        </w:tc>
        <w:tc>
          <w:p>
            <w:pPr>
              <w:spacing w:before="0" w:after="0" w:line="240" w:lineRule="auto"/>
            </w:pPr>
            <w:r>
              <w:t>Schlacke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5710284" name="50cc1d30-f76f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2959517" name="50cc1d30-f76f-11f0-b421-dbd43d0328a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Divers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DG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57499909" name="6521a660-f76f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0438193" name="6521a660-f76f-11f0-b421-dbd43d0328a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1866280" name="06977210-f778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0858578" name="06977210-f778-11f0-b421-dbd43d0328a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gesamte Wohnung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1714060" name="895cdeb0-f773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3624918" name="895cdeb0-f773-11f0-b421-dbd43d0328a2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gesamtes Geschoss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8540870" name="8ea4d700-f774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6965186" name="8ea4d700-f774-11f0-b421-dbd43d0328a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Dachstock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Konstruktion- und Verkleidungsholz </w:t>
            </w:r>
          </w:p>
        </w:tc>
        <w:tc>
          <w:p>
            <w:pPr>
              <w:spacing w:before="0" w:after="0" w:line="240" w:lineRule="auto"/>
            </w:pPr>
            <w:r>
              <w:t>Holzschutzmittel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7989947" name="7eeae840-f76f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4928906" name="7eeae840-f76f-11f0-b421-dbd43d0328a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Unterdach</w:t>
            </w:r>
          </w:p>
        </w:tc>
        <w:tc>
          <w:p>
            <w:pPr>
              <w:spacing w:before="0" w:after="0" w:line="240" w:lineRule="auto"/>
            </w:pPr>
            <w:r>
              <w:t>Faseru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56334141" name="1216efa0-f776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2648321" name="1216efa0-f776-11f0-b421-dbd43d0328a2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Dachstock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Brandschutz um First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17021910" name="9946f440-f76f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0639649" name="9946f440-f76f-11f0-b421-dbd43d0328a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ganzes Haus, oft verdeckt </w:t>
            </w:r>
          </w:p>
          <w:p>
            <w:pPr>
              <w:spacing w:before="0" w:after="0" w:line="240" w:lineRule="auto"/>
            </w:pPr>
            <w:r>
              <w:t>EG - DG</w:t>
            </w:r>
          </w:p>
        </w:tc>
        <w:tc>
          <w:p>
            <w:pPr>
              <w:spacing w:before="0" w:after="0" w:line="240" w:lineRule="auto"/>
            </w:pPr>
            <w:r>
              <w:t>Elektroisolationsrohre</w:t>
            </w:r>
          </w:p>
        </w:tc>
        <w:tc>
          <w:p>
            <w:pPr>
              <w:spacing w:before="0" w:after="0" w:line="240" w:lineRule="auto"/>
            </w:pPr>
            <w:r>
              <w:t>bleihaltig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27044381" name="b60978f0-f76f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9081336" name="b60978f0-f76f-11f0-b421-dbd43d0328a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Blei 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Treppe</w:t>
            </w:r>
          </w:p>
          <w:p>
            <w:pPr>
              <w:spacing w:before="0" w:after="0" w:line="240" w:lineRule="auto"/>
            </w:pPr>
            <w:r>
              <w:t>EG - DG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06257677" name="391e4bd0-f770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5509650" name="391e4bd0-f770-11f0-b421-dbd43d0328a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4029410" name="3be9ab60-f771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695981" name="3be9ab60-f771-11f0-b421-dbd43d0328a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4890179" name="5a2cf1c0-f773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1150099" name="5a2cf1c0-f773-11f0-b421-dbd43d0328a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Treppe</w:t>
            </w:r>
          </w:p>
          <w:p>
            <w:pPr>
              <w:spacing w:before="0" w:after="0" w:line="240" w:lineRule="auto"/>
            </w:pPr>
            <w:r>
              <w:t>EG - DG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44409730" name="57ad5320-f770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2217258" name="57ad5320-f770-11f0-b421-dbd43d0328a2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Treppe</w:t>
            </w:r>
          </w:p>
          <w:p>
            <w:pPr>
              <w:spacing w:before="0" w:after="0" w:line="240" w:lineRule="auto"/>
            </w:pPr>
            <w:r>
              <w:t>EG - 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97191913" name="62acb950-f770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3078607" name="62acb950-f770-11f0-b421-dbd43d0328a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Treppe</w:t>
            </w:r>
          </w:p>
          <w:p>
            <w:pPr>
              <w:spacing w:before="0" w:after="0" w:line="240" w:lineRule="auto"/>
            </w:pPr>
            <w:r>
              <w:t>EG - 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42787366" name="7161d480-f770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5531341" name="7161d480-f770-11f0-b421-dbd43d0328a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09219337" name="51a1f8e0-f771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0778695" name="51a1f8e0-f771-11f0-b421-dbd43d0328a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63729397" name="65218280-f773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86732" name="65218280-f773-11f0-b421-dbd43d0328a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ehem. Nasszelle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14161759" name="5cc4c590-f771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3795650" name="5cc4c590-f771-11f0-b421-dbd43d0328a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ehem. Nasszelle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07015179" name="722e44e0-f773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3170530" name="722e44e0-f773-11f0-b421-dbd43d0328a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alle Fenster</w:t>
            </w:r>
          </w:p>
          <w:p>
            <w:pPr>
              <w:spacing w:before="0" w:after="0" w:line="240" w:lineRule="auto"/>
            </w:pPr>
            <w:r>
              <w:t>EG - DG</w:t>
            </w:r>
          </w:p>
        </w:tc>
        <w:tc>
          <w:p>
            <w:pPr>
              <w:spacing w:before="0" w:after="0" w:line="240" w:lineRule="auto"/>
            </w:pPr>
            <w:r>
              <w:t>Fenster Verglasung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38537121" name="5ee08430-f772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5518834" name="5ee08430-f772-11f0-b421-dbd43d0328a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alle Fenster</w:t>
            </w:r>
          </w:p>
          <w:p>
            <w:pPr>
              <w:spacing w:before="0" w:after="0" w:line="240" w:lineRule="auto"/>
            </w:pPr>
            <w:r>
              <w:t>EG - DG</w:t>
            </w:r>
          </w:p>
        </w:tc>
        <w:tc>
          <w:p>
            <w:pPr>
              <w:spacing w:before="0" w:after="0" w:line="240" w:lineRule="auto"/>
            </w:pPr>
            <w:r>
              <w:t>Fensterrahmem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47104136" name="6adb6160-f772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1220090" name="6adb6160-f772-11f0-b421-dbd43d0328a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Einbau 2002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06611168" name="5cf85150-f774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4681637" name="5cf85150-f774-11f0-b421-dbd43d0328a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Wollengasse 4, 8910 Affoltern am Albis, Schweiz</w:t>
          </w:r>
        </w:p>
        <w:p>
          <w:pPr>
            <w:spacing w:before="0" w:after="0"/>
          </w:pPr>
          <w:r>
            <w:t>651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footer.xml" Type="http://schemas.openxmlformats.org/officeDocument/2006/relationships/footer" Id="rId27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